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68441553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844683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0353649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5935635" name="21a95dd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59727287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6099072" name="a3ff749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Faserzement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54952631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840614" name="cf69ce0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26278236" name="dbd70a2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76697181" name="dbd70a20-9554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Estrich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97193982" name="aab2c740-9554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8811079" name="aab2c740-9554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16615253" name="9f8ba2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564393" name="9f8ba2e0-9556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81670916" name="c943434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592325" name="c9434340-9556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Treppe und Gang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01957128" name="2fe1b5a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324274" name="2fe1b5a0-9557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73349258" name="f92927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1006669" name="f92927d0-9558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Faserzement / 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47754396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311325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Floorflexplatten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63324316" name="3c74ed2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0569533" name="3c74ed20-9555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19866128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7081614" name="f0ca6f10-9556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15271918" name="6138da4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870630" name="6138da40-9555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51735656" name="6b67aa00-9555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55649584" name="6b67aa00-9555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16192866" name="94b8a3e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0244643" name="94b8a3e0-9556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12215809" name="4a4a6bd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037665" name="4a4a6bd0-9557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08714151" name="5289f9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069520" name="5289f940-9558-11f0-b4ae-550f2b74adc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48236038" name="6d4cb65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8564669" name="6d4cb650-9558-11f0-b4ae-550f2b74adc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7976699" name="ab362b4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79913" name="ab362b40-9558-11f0-b4ae-550f2b74adc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99239931" name="847e04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7838150" name="847e04b0-9557-11f0-b4ae-550f2b74adc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74729232" name="e17aaf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8376449" name="e17aafa0-9558-11f0-b4ae-550f2b74adc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 und 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schwarz</w:t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71669367" name="f98965b0-9557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6673325" name="f98965b0-9557-11f0-b4ae-550f2b74adc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Herd und Ofen</w:t>
            </w:r>
          </w:p>
        </w:tc>
        <w:tc>
          <w:p>
            <w:pPr>
              <w:spacing w:before="0" w:after="0" w:line="240" w:lineRule="auto"/>
            </w:pPr>
            <w:r>
              <w:t>LAP / Schnüre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3248525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416092" name="8843a2c0-9558-11f0-b4ae-550f2b74adc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Deckenpanelen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25817582" name="3c4438d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6137471" name="3c4438d0-9558-11f0-b4ae-550f2b74adc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Anbau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00660395" name="468494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88393" name="468494c0-9558-11f0-b4ae-550f2b74adc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13392812" name="647e60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5254127" name="647e60f0-9558-11f0-b4ae-550f2b74adc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gesamtes Haus oft verdeckt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Wasserrohre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05244032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740831" name="99a4a410-9558-11f0-b4ae-550f2b74adc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Rohrummantelung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75219166" name="bf5e89f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2748412" name="bf5e89f0-9558-11f0-b4ae-550f2b74adca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Stall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Balken</w:t>
            </w:r>
          </w:p>
        </w:tc>
        <w:tc>
          <w:p>
            <w:pPr>
              <w:spacing w:before="0" w:after="0" w:line="240" w:lineRule="auto"/>
            </w:pPr>
            <w:r>
              <w:t>Anstrich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17181273" name="53c0fd30-9559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263858" name="53c0fd30-9559-11f0-b4ae-550f2b74adca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gesamtes Objekt</w:t>
            </w:r>
          </w:p>
          <w:p>
            <w:pPr>
              <w:spacing w:before="0" w:after="0" w:line="240" w:lineRule="auto"/>
            </w:pPr>
            <w:r>
              <w:t>sämtliche Stockwerke</w:t>
            </w:r>
          </w:p>
        </w:tc>
        <w:tc>
          <w:p>
            <w:pPr>
              <w:spacing w:before="0" w:after="0" w:line="240" w:lineRule="auto"/>
            </w:pPr>
            <w:r>
              <w:t>Konstruktions- und Verkleidungsholz</w:t>
            </w:r>
          </w:p>
        </w:tc>
        <w:tc>
          <w:p>
            <w:pPr>
              <w:spacing w:before="0" w:after="0" w:line="240" w:lineRule="auto"/>
            </w:pPr>
            <w:r>
              <w:t>behandeles Holz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69448907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9412031" name="82e8b750-955a-11f0-b4ae-550f2b74adca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Holzschutzmittel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5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footer.xml" Type="http://schemas.openxmlformats.org/officeDocument/2006/relationships/footer" Id="rId35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